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CF2A3A" w14:textId="6147BE40" w:rsidR="00297DEB" w:rsidRPr="003B1151" w:rsidRDefault="00000000" w:rsidP="00F663B9">
      <w:pPr>
        <w:pStyle w:val="Heading1"/>
      </w:pPr>
      <w:r w:rsidRPr="003B1151">
        <w:t>E</w:t>
      </w:r>
      <w:r w:rsidRPr="003B1151">
        <w:rPr>
          <w:rFonts w:ascii="Cambria Math" w:hAnsi="Cambria Math" w:cs="Cambria Math"/>
        </w:rPr>
        <w:t>‑</w:t>
      </w:r>
      <w:r w:rsidRPr="003B1151">
        <w:t>commerce Analytics Challenge</w:t>
      </w:r>
    </w:p>
    <w:p w14:paraId="15835DDC" w14:textId="77777777" w:rsidR="009C6C14" w:rsidRPr="009C6C14" w:rsidRDefault="009C6C14" w:rsidP="009C6C14">
      <w:r w:rsidRPr="009C6C14">
        <w:t>You will analyze an e-</w:t>
      </w:r>
      <w:proofErr w:type="spellStart"/>
      <w:r w:rsidRPr="009C6C14">
        <w:t>commerce</w:t>
      </w:r>
      <w:proofErr w:type="spellEnd"/>
      <w:r w:rsidRPr="009C6C14">
        <w:t xml:space="preserve"> </w:t>
      </w:r>
      <w:proofErr w:type="spellStart"/>
      <w:r w:rsidRPr="009C6C14">
        <w:t>sales</w:t>
      </w:r>
      <w:proofErr w:type="spellEnd"/>
      <w:r w:rsidRPr="009C6C14">
        <w:t xml:space="preserve"> </w:t>
      </w:r>
      <w:proofErr w:type="spellStart"/>
      <w:r w:rsidRPr="009C6C14">
        <w:t>dataset</w:t>
      </w:r>
      <w:proofErr w:type="spellEnd"/>
      <w:r w:rsidRPr="009C6C14">
        <w:t xml:space="preserve"> </w:t>
      </w:r>
      <w:proofErr w:type="spellStart"/>
      <w:r w:rsidRPr="009C6C14">
        <w:t>from</w:t>
      </w:r>
      <w:proofErr w:type="spellEnd"/>
      <w:r w:rsidRPr="009C6C14">
        <w:t xml:space="preserve"> a </w:t>
      </w:r>
      <w:proofErr w:type="spellStart"/>
      <w:r w:rsidRPr="009C6C14">
        <w:t>global</w:t>
      </w:r>
      <w:proofErr w:type="spellEnd"/>
      <w:r w:rsidRPr="009C6C14">
        <w:t xml:space="preserve"> </w:t>
      </w:r>
      <w:proofErr w:type="spellStart"/>
      <w:r w:rsidRPr="009C6C14">
        <w:t>software</w:t>
      </w:r>
      <w:proofErr w:type="spellEnd"/>
      <w:r w:rsidRPr="009C6C14">
        <w:t xml:space="preserve"> </w:t>
      </w:r>
      <w:proofErr w:type="spellStart"/>
      <w:r w:rsidRPr="009C6C14">
        <w:t>retailer</w:t>
      </w:r>
      <w:proofErr w:type="spellEnd"/>
      <w:r w:rsidRPr="009C6C14">
        <w:t xml:space="preserve"> </w:t>
      </w:r>
      <w:proofErr w:type="spellStart"/>
      <w:r w:rsidRPr="009C6C14">
        <w:t>that</w:t>
      </w:r>
      <w:proofErr w:type="spellEnd"/>
      <w:r w:rsidRPr="009C6C14">
        <w:t xml:space="preserve"> </w:t>
      </w:r>
      <w:proofErr w:type="spellStart"/>
      <w:r w:rsidRPr="009C6C14">
        <w:t>sells</w:t>
      </w:r>
      <w:proofErr w:type="spellEnd"/>
      <w:r w:rsidRPr="009C6C14">
        <w:t xml:space="preserve"> </w:t>
      </w:r>
      <w:proofErr w:type="spellStart"/>
      <w:r w:rsidRPr="009C6C14">
        <w:t>subscriptions</w:t>
      </w:r>
      <w:proofErr w:type="spellEnd"/>
      <w:r w:rsidRPr="009C6C14">
        <w:t xml:space="preserve"> </w:t>
      </w:r>
      <w:proofErr w:type="spellStart"/>
      <w:r w:rsidRPr="009C6C14">
        <w:t>and</w:t>
      </w:r>
      <w:proofErr w:type="spellEnd"/>
      <w:r w:rsidRPr="009C6C14">
        <w:t xml:space="preserve"> </w:t>
      </w:r>
      <w:proofErr w:type="spellStart"/>
      <w:r w:rsidRPr="009C6C14">
        <w:t>add-ons</w:t>
      </w:r>
      <w:proofErr w:type="spellEnd"/>
      <w:r w:rsidRPr="009C6C14">
        <w:t xml:space="preserve"> </w:t>
      </w:r>
      <w:proofErr w:type="spellStart"/>
      <w:r w:rsidRPr="009C6C14">
        <w:t>across</w:t>
      </w:r>
      <w:proofErr w:type="spellEnd"/>
      <w:r w:rsidRPr="009C6C14">
        <w:t xml:space="preserve"> </w:t>
      </w:r>
      <w:proofErr w:type="spellStart"/>
      <w:r w:rsidRPr="009C6C14">
        <w:t>analytics</w:t>
      </w:r>
      <w:proofErr w:type="spellEnd"/>
      <w:r w:rsidRPr="009C6C14">
        <w:t xml:space="preserve">, </w:t>
      </w:r>
      <w:proofErr w:type="spellStart"/>
      <w:r w:rsidRPr="009C6C14">
        <w:t>design</w:t>
      </w:r>
      <w:proofErr w:type="spellEnd"/>
      <w:r w:rsidRPr="009C6C14">
        <w:t xml:space="preserve">, </w:t>
      </w:r>
      <w:proofErr w:type="spellStart"/>
      <w:r w:rsidRPr="009C6C14">
        <w:t>collaboration</w:t>
      </w:r>
      <w:proofErr w:type="spellEnd"/>
      <w:r w:rsidRPr="009C6C14">
        <w:t xml:space="preserve">, </w:t>
      </w:r>
      <w:proofErr w:type="spellStart"/>
      <w:r w:rsidRPr="009C6C14">
        <w:t>and</w:t>
      </w:r>
      <w:proofErr w:type="spellEnd"/>
      <w:r w:rsidRPr="009C6C14">
        <w:t xml:space="preserve"> AI. </w:t>
      </w:r>
      <w:proofErr w:type="spellStart"/>
      <w:r w:rsidRPr="009C6C14">
        <w:t>Your</w:t>
      </w:r>
      <w:proofErr w:type="spellEnd"/>
      <w:r w:rsidRPr="009C6C14">
        <w:t xml:space="preserve"> </w:t>
      </w:r>
      <w:proofErr w:type="spellStart"/>
      <w:r w:rsidRPr="009C6C14">
        <w:t>objective</w:t>
      </w:r>
      <w:proofErr w:type="spellEnd"/>
      <w:r w:rsidRPr="009C6C14">
        <w:t xml:space="preserve"> </w:t>
      </w:r>
      <w:proofErr w:type="spellStart"/>
      <w:r w:rsidRPr="009C6C14">
        <w:t>is</w:t>
      </w:r>
      <w:proofErr w:type="spellEnd"/>
      <w:r w:rsidRPr="009C6C14">
        <w:t xml:space="preserve"> to </w:t>
      </w:r>
      <w:proofErr w:type="spellStart"/>
      <w:r w:rsidRPr="009C6C14">
        <w:t>identify</w:t>
      </w:r>
      <w:proofErr w:type="spellEnd"/>
      <w:r w:rsidRPr="009C6C14">
        <w:t xml:space="preserve"> </w:t>
      </w:r>
      <w:proofErr w:type="spellStart"/>
      <w:r w:rsidRPr="009C6C14">
        <w:rPr>
          <w:b/>
          <w:bCs/>
        </w:rPr>
        <w:t>loyal</w:t>
      </w:r>
      <w:proofErr w:type="spellEnd"/>
      <w:r w:rsidRPr="009C6C14">
        <w:rPr>
          <w:b/>
          <w:bCs/>
        </w:rPr>
        <w:t xml:space="preserve"> </w:t>
      </w:r>
      <w:proofErr w:type="spellStart"/>
      <w:r w:rsidRPr="009C6C14">
        <w:rPr>
          <w:b/>
          <w:bCs/>
        </w:rPr>
        <w:t>customers</w:t>
      </w:r>
      <w:proofErr w:type="spellEnd"/>
      <w:r w:rsidRPr="009C6C14">
        <w:t xml:space="preserve"> (</w:t>
      </w:r>
      <w:proofErr w:type="spellStart"/>
      <w:r w:rsidRPr="009C6C14">
        <w:t>repeat</w:t>
      </w:r>
      <w:proofErr w:type="spellEnd"/>
      <w:r w:rsidRPr="009C6C14">
        <w:t xml:space="preserve"> </w:t>
      </w:r>
      <w:proofErr w:type="spellStart"/>
      <w:r w:rsidRPr="009C6C14">
        <w:t>buyers</w:t>
      </w:r>
      <w:proofErr w:type="spellEnd"/>
      <w:r w:rsidRPr="009C6C14">
        <w:t xml:space="preserve">) </w:t>
      </w:r>
      <w:proofErr w:type="spellStart"/>
      <w:r w:rsidRPr="009C6C14">
        <w:t>and</w:t>
      </w:r>
      <w:proofErr w:type="spellEnd"/>
      <w:r w:rsidRPr="009C6C14">
        <w:t xml:space="preserve"> </w:t>
      </w:r>
      <w:proofErr w:type="spellStart"/>
      <w:r w:rsidRPr="009C6C14">
        <w:t>determine</w:t>
      </w:r>
      <w:proofErr w:type="spellEnd"/>
      <w:r w:rsidRPr="009C6C14">
        <w:t xml:space="preserve"> </w:t>
      </w:r>
      <w:proofErr w:type="spellStart"/>
      <w:r w:rsidRPr="009C6C14">
        <w:t>which</w:t>
      </w:r>
      <w:proofErr w:type="spellEnd"/>
      <w:r w:rsidRPr="009C6C14">
        <w:t xml:space="preserve"> </w:t>
      </w:r>
      <w:proofErr w:type="spellStart"/>
      <w:r w:rsidRPr="009C6C14">
        <w:rPr>
          <w:b/>
          <w:bCs/>
        </w:rPr>
        <w:t>channels</w:t>
      </w:r>
      <w:proofErr w:type="spellEnd"/>
      <w:r w:rsidRPr="009C6C14">
        <w:t xml:space="preserve"> </w:t>
      </w:r>
      <w:proofErr w:type="spellStart"/>
      <w:r w:rsidRPr="009C6C14">
        <w:t>and</w:t>
      </w:r>
      <w:proofErr w:type="spellEnd"/>
      <w:r w:rsidRPr="009C6C14">
        <w:t xml:space="preserve"> </w:t>
      </w:r>
      <w:proofErr w:type="spellStart"/>
      <w:r w:rsidRPr="009C6C14">
        <w:rPr>
          <w:b/>
          <w:bCs/>
        </w:rPr>
        <w:t>promotional</w:t>
      </w:r>
      <w:proofErr w:type="spellEnd"/>
      <w:r w:rsidRPr="009C6C14">
        <w:rPr>
          <w:b/>
          <w:bCs/>
        </w:rPr>
        <w:t xml:space="preserve"> </w:t>
      </w:r>
      <w:proofErr w:type="spellStart"/>
      <w:r w:rsidRPr="009C6C14">
        <w:rPr>
          <w:b/>
          <w:bCs/>
        </w:rPr>
        <w:t>campaigns</w:t>
      </w:r>
      <w:proofErr w:type="spellEnd"/>
      <w:r w:rsidRPr="009C6C14">
        <w:t xml:space="preserve"> </w:t>
      </w:r>
      <w:proofErr w:type="spellStart"/>
      <w:r w:rsidRPr="009C6C14">
        <w:t>drive</w:t>
      </w:r>
      <w:proofErr w:type="spellEnd"/>
      <w:r w:rsidRPr="009C6C14">
        <w:t xml:space="preserve"> </w:t>
      </w:r>
      <w:proofErr w:type="spellStart"/>
      <w:r w:rsidRPr="009C6C14">
        <w:t>their</w:t>
      </w:r>
      <w:proofErr w:type="spellEnd"/>
      <w:r w:rsidRPr="009C6C14">
        <w:t xml:space="preserve"> </w:t>
      </w:r>
      <w:proofErr w:type="spellStart"/>
      <w:r w:rsidRPr="009C6C14">
        <w:t>repeat</w:t>
      </w:r>
      <w:proofErr w:type="spellEnd"/>
      <w:r w:rsidRPr="009C6C14">
        <w:t xml:space="preserve"> </w:t>
      </w:r>
      <w:proofErr w:type="spellStart"/>
      <w:r w:rsidRPr="009C6C14">
        <w:t>purchases</w:t>
      </w:r>
      <w:proofErr w:type="spellEnd"/>
      <w:r w:rsidRPr="009C6C14">
        <w:t>.</w:t>
      </w:r>
    </w:p>
    <w:p w14:paraId="6BB479CA" w14:textId="5ED0A155" w:rsidR="009C6C14" w:rsidRPr="009C6C14" w:rsidRDefault="009C6C14" w:rsidP="009C6C14">
      <w:r w:rsidRPr="009C6C14">
        <w:t xml:space="preserve">Build an easy-to-read </w:t>
      </w:r>
      <w:r>
        <w:t xml:space="preserve">data </w:t>
      </w:r>
      <w:proofErr w:type="spellStart"/>
      <w:r>
        <w:t>visualization</w:t>
      </w:r>
      <w:proofErr w:type="spellEnd"/>
      <w:r>
        <w:t xml:space="preserve"> </w:t>
      </w:r>
      <w:proofErr w:type="spellStart"/>
      <w:r>
        <w:t>report</w:t>
      </w:r>
      <w:proofErr w:type="spellEnd"/>
      <w:r>
        <w:t xml:space="preserve"> </w:t>
      </w:r>
      <w:proofErr w:type="spellStart"/>
      <w:r>
        <w:t>that</w:t>
      </w:r>
      <w:proofErr w:type="spellEnd"/>
    </w:p>
    <w:p w14:paraId="05B1356B" w14:textId="77777777" w:rsidR="009C6C14" w:rsidRPr="009C6C14" w:rsidRDefault="009C6C14" w:rsidP="009C6C14">
      <w:pPr>
        <w:pStyle w:val="ListParagraph"/>
        <w:numPr>
          <w:ilvl w:val="0"/>
          <w:numId w:val="11"/>
        </w:numPr>
      </w:pPr>
      <w:proofErr w:type="spellStart"/>
      <w:r w:rsidRPr="009C6C14">
        <w:rPr>
          <w:b/>
          <w:bCs/>
        </w:rPr>
        <w:t>Tracks</w:t>
      </w:r>
      <w:proofErr w:type="spellEnd"/>
      <w:r w:rsidRPr="009C6C14">
        <w:t xml:space="preserve"> </w:t>
      </w:r>
      <w:proofErr w:type="spellStart"/>
      <w:r w:rsidRPr="009C6C14">
        <w:t>sales</w:t>
      </w:r>
      <w:proofErr w:type="spellEnd"/>
      <w:r w:rsidRPr="009C6C14">
        <w:t xml:space="preserve"> </w:t>
      </w:r>
      <w:proofErr w:type="spellStart"/>
      <w:r w:rsidRPr="009C6C14">
        <w:t>and</w:t>
      </w:r>
      <w:proofErr w:type="spellEnd"/>
      <w:r w:rsidRPr="009C6C14">
        <w:t xml:space="preserve"> </w:t>
      </w:r>
      <w:proofErr w:type="spellStart"/>
      <w:r w:rsidRPr="009C6C14">
        <w:t>loyal-customer</w:t>
      </w:r>
      <w:proofErr w:type="spellEnd"/>
      <w:r w:rsidRPr="009C6C14">
        <w:t xml:space="preserve"> </w:t>
      </w:r>
      <w:proofErr w:type="spellStart"/>
      <w:r w:rsidRPr="009C6C14">
        <w:t>volumes</w:t>
      </w:r>
      <w:proofErr w:type="spellEnd"/>
      <w:r w:rsidRPr="009C6C14">
        <w:t xml:space="preserve"> </w:t>
      </w:r>
      <w:proofErr w:type="spellStart"/>
      <w:r w:rsidRPr="009C6C14">
        <w:t>over</w:t>
      </w:r>
      <w:proofErr w:type="spellEnd"/>
      <w:r w:rsidRPr="009C6C14">
        <w:t xml:space="preserve"> </w:t>
      </w:r>
      <w:proofErr w:type="spellStart"/>
      <w:r w:rsidRPr="009C6C14">
        <w:t>time</w:t>
      </w:r>
      <w:proofErr w:type="spellEnd"/>
      <w:r w:rsidRPr="009C6C14">
        <w:t>.</w:t>
      </w:r>
    </w:p>
    <w:p w14:paraId="7A5B073C" w14:textId="77777777" w:rsidR="009C6C14" w:rsidRPr="009C6C14" w:rsidRDefault="009C6C14" w:rsidP="009C6C14">
      <w:pPr>
        <w:pStyle w:val="ListParagraph"/>
        <w:numPr>
          <w:ilvl w:val="0"/>
          <w:numId w:val="11"/>
        </w:numPr>
      </w:pPr>
      <w:proofErr w:type="spellStart"/>
      <w:r w:rsidRPr="009C6C14">
        <w:rPr>
          <w:b/>
          <w:bCs/>
        </w:rPr>
        <w:t>Highlights</w:t>
      </w:r>
      <w:proofErr w:type="spellEnd"/>
      <w:r w:rsidRPr="009C6C14">
        <w:t xml:space="preserve"> </w:t>
      </w:r>
      <w:proofErr w:type="spellStart"/>
      <w:r w:rsidRPr="009C6C14">
        <w:t>revenue</w:t>
      </w:r>
      <w:proofErr w:type="spellEnd"/>
      <w:r w:rsidRPr="009C6C14">
        <w:t xml:space="preserve"> </w:t>
      </w:r>
      <w:proofErr w:type="spellStart"/>
      <w:r w:rsidRPr="009C6C14">
        <w:t>drivers</w:t>
      </w:r>
      <w:proofErr w:type="spellEnd"/>
      <w:r w:rsidRPr="009C6C14">
        <w:t xml:space="preserve"> </w:t>
      </w:r>
      <w:proofErr w:type="spellStart"/>
      <w:r w:rsidRPr="009C6C14">
        <w:t>and</w:t>
      </w:r>
      <w:proofErr w:type="spellEnd"/>
      <w:r w:rsidRPr="009C6C14">
        <w:t xml:space="preserve"> </w:t>
      </w:r>
      <w:proofErr w:type="spellStart"/>
      <w:r w:rsidRPr="009C6C14">
        <w:t>repeat-purchase</w:t>
      </w:r>
      <w:proofErr w:type="spellEnd"/>
      <w:r w:rsidRPr="009C6C14">
        <w:t xml:space="preserve"> </w:t>
      </w:r>
      <w:proofErr w:type="spellStart"/>
      <w:r w:rsidRPr="009C6C14">
        <w:t>patterns</w:t>
      </w:r>
      <w:proofErr w:type="spellEnd"/>
      <w:r w:rsidRPr="009C6C14">
        <w:t>.</w:t>
      </w:r>
    </w:p>
    <w:p w14:paraId="11317FF0" w14:textId="77777777" w:rsidR="009C6C14" w:rsidRPr="009C6C14" w:rsidRDefault="009C6C14" w:rsidP="009C6C14">
      <w:pPr>
        <w:pStyle w:val="ListParagraph"/>
        <w:numPr>
          <w:ilvl w:val="0"/>
          <w:numId w:val="11"/>
        </w:numPr>
      </w:pPr>
      <w:proofErr w:type="spellStart"/>
      <w:proofErr w:type="gramStart"/>
      <w:r w:rsidRPr="009C6C14">
        <w:rPr>
          <w:b/>
          <w:bCs/>
        </w:rPr>
        <w:t>Shows</w:t>
      </w:r>
      <w:proofErr w:type="spellEnd"/>
      <w:proofErr w:type="gramEnd"/>
      <w:r w:rsidRPr="009C6C14">
        <w:t xml:space="preserve"> </w:t>
      </w:r>
      <w:proofErr w:type="spellStart"/>
      <w:r w:rsidRPr="009C6C14">
        <w:t>how</w:t>
      </w:r>
      <w:proofErr w:type="spellEnd"/>
      <w:r w:rsidRPr="009C6C14">
        <w:t xml:space="preserve"> </w:t>
      </w:r>
      <w:proofErr w:type="spellStart"/>
      <w:r w:rsidRPr="009C6C14">
        <w:t>discounts</w:t>
      </w:r>
      <w:proofErr w:type="spellEnd"/>
      <w:r w:rsidRPr="009C6C14">
        <w:t xml:space="preserve"> </w:t>
      </w:r>
      <w:proofErr w:type="spellStart"/>
      <w:r w:rsidRPr="009C6C14">
        <w:t>and</w:t>
      </w:r>
      <w:proofErr w:type="spellEnd"/>
      <w:r w:rsidRPr="009C6C14">
        <w:t xml:space="preserve"> </w:t>
      </w:r>
      <w:proofErr w:type="spellStart"/>
      <w:r w:rsidRPr="009C6C14">
        <w:t>pricing</w:t>
      </w:r>
      <w:proofErr w:type="spellEnd"/>
      <w:r w:rsidRPr="009C6C14">
        <w:t xml:space="preserve"> influence </w:t>
      </w:r>
      <w:proofErr w:type="spellStart"/>
      <w:r w:rsidRPr="009C6C14">
        <w:t>sales</w:t>
      </w:r>
      <w:proofErr w:type="spellEnd"/>
      <w:r w:rsidRPr="009C6C14">
        <w:t xml:space="preserve"> performance.</w:t>
      </w:r>
    </w:p>
    <w:p w14:paraId="537B968D" w14:textId="4F5FA3FB" w:rsidR="004F27E5" w:rsidRDefault="009C6C14" w:rsidP="004F27E5">
      <w:pPr>
        <w:pStyle w:val="ListParagraph"/>
        <w:numPr>
          <w:ilvl w:val="0"/>
          <w:numId w:val="11"/>
        </w:numPr>
      </w:pPr>
      <w:proofErr w:type="spellStart"/>
      <w:r w:rsidRPr="009C6C14">
        <w:rPr>
          <w:b/>
          <w:bCs/>
        </w:rPr>
        <w:t>Delivers</w:t>
      </w:r>
      <w:proofErr w:type="spellEnd"/>
      <w:r w:rsidRPr="009C6C14">
        <w:t xml:space="preserve"> </w:t>
      </w:r>
      <w:proofErr w:type="spellStart"/>
      <w:r w:rsidRPr="009C6C14">
        <w:t>clear</w:t>
      </w:r>
      <w:proofErr w:type="spellEnd"/>
      <w:r w:rsidRPr="009C6C14">
        <w:t xml:space="preserve"> </w:t>
      </w:r>
      <w:proofErr w:type="spellStart"/>
      <w:r w:rsidRPr="009C6C14">
        <w:t>insights</w:t>
      </w:r>
      <w:proofErr w:type="spellEnd"/>
      <w:r w:rsidRPr="009C6C14">
        <w:t xml:space="preserve"> </w:t>
      </w:r>
      <w:proofErr w:type="spellStart"/>
      <w:r w:rsidRPr="009C6C14">
        <w:t>that</w:t>
      </w:r>
      <w:proofErr w:type="spellEnd"/>
      <w:r w:rsidRPr="009C6C14">
        <w:t xml:space="preserve"> </w:t>
      </w:r>
      <w:proofErr w:type="spellStart"/>
      <w:r w:rsidRPr="009C6C14">
        <w:t>guide</w:t>
      </w:r>
      <w:proofErr w:type="spellEnd"/>
      <w:r w:rsidRPr="009C6C14">
        <w:t xml:space="preserve"> </w:t>
      </w:r>
      <w:proofErr w:type="spellStart"/>
      <w:r w:rsidRPr="009C6C14">
        <w:t>business</w:t>
      </w:r>
      <w:proofErr w:type="spellEnd"/>
      <w:r w:rsidRPr="009C6C14">
        <w:t xml:space="preserve"> strategy and stakeholder decisions.</w:t>
      </w:r>
      <w:r w:rsidR="00F663B9">
        <w:br/>
      </w:r>
    </w:p>
    <w:p w14:paraId="788F672B" w14:textId="658D0BE3" w:rsidR="00F663B9" w:rsidRDefault="00F663B9" w:rsidP="00F663B9">
      <w:pPr>
        <w:rPr>
          <w:lang w:val="lv-LV"/>
        </w:rPr>
      </w:pPr>
      <w:r w:rsidRPr="00F663B9">
        <w:rPr>
          <w:rStyle w:val="Heading1Char"/>
        </w:rPr>
        <w:t>Guiding questions:</w:t>
      </w:r>
      <w:r>
        <w:t xml:space="preserve"> </w:t>
      </w:r>
    </w:p>
    <w:p w14:paraId="0A41A5E2" w14:textId="67D885BC" w:rsidR="00F663B9" w:rsidRPr="00F663B9" w:rsidRDefault="00F663B9" w:rsidP="00F663B9">
      <w:pPr>
        <w:pStyle w:val="ListParagraph"/>
        <w:numPr>
          <w:ilvl w:val="0"/>
          <w:numId w:val="17"/>
        </w:numPr>
        <w:rPr>
          <w:lang w:val="lv-LV"/>
        </w:rPr>
      </w:pPr>
      <w:proofErr w:type="spellStart"/>
      <w:r w:rsidRPr="00F663B9">
        <w:rPr>
          <w:lang w:val="lv-LV"/>
        </w:rPr>
        <w:t>How</w:t>
      </w:r>
      <w:proofErr w:type="spellEnd"/>
      <w:r w:rsidRPr="00F663B9">
        <w:rPr>
          <w:lang w:val="lv-LV"/>
        </w:rPr>
        <w:t xml:space="preserve"> do </w:t>
      </w:r>
      <w:proofErr w:type="spellStart"/>
      <w:r w:rsidRPr="00F663B9">
        <w:rPr>
          <w:lang w:val="lv-LV"/>
        </w:rPr>
        <w:t>total</w:t>
      </w:r>
      <w:proofErr w:type="spellEnd"/>
      <w:r w:rsidRPr="00F663B9">
        <w:rPr>
          <w:lang w:val="lv-LV"/>
        </w:rPr>
        <w:t xml:space="preserve"> </w:t>
      </w:r>
      <w:proofErr w:type="spellStart"/>
      <w:r w:rsidRPr="00F663B9">
        <w:rPr>
          <w:lang w:val="lv-LV"/>
        </w:rPr>
        <w:t>sales</w:t>
      </w:r>
      <w:proofErr w:type="spellEnd"/>
      <w:r w:rsidRPr="00F663B9">
        <w:rPr>
          <w:lang w:val="lv-LV"/>
        </w:rPr>
        <w:t xml:space="preserve"> </w:t>
      </w:r>
      <w:proofErr w:type="spellStart"/>
      <w:r w:rsidRPr="00F663B9">
        <w:rPr>
          <w:lang w:val="lv-LV"/>
        </w:rPr>
        <w:t>change</w:t>
      </w:r>
      <w:proofErr w:type="spellEnd"/>
      <w:r w:rsidRPr="00F663B9">
        <w:rPr>
          <w:lang w:val="lv-LV"/>
        </w:rPr>
        <w:t xml:space="preserve"> </w:t>
      </w:r>
      <w:proofErr w:type="spellStart"/>
      <w:r w:rsidRPr="00F663B9">
        <w:rPr>
          <w:lang w:val="lv-LV"/>
        </w:rPr>
        <w:t>by</w:t>
      </w:r>
      <w:proofErr w:type="spellEnd"/>
      <w:r w:rsidRPr="00F663B9">
        <w:rPr>
          <w:lang w:val="lv-LV"/>
        </w:rPr>
        <w:t xml:space="preserve"> </w:t>
      </w:r>
      <w:proofErr w:type="spellStart"/>
      <w:r w:rsidRPr="00F663B9">
        <w:rPr>
          <w:lang w:val="lv-LV"/>
        </w:rPr>
        <w:t>month</w:t>
      </w:r>
      <w:proofErr w:type="spellEnd"/>
      <w:r w:rsidRPr="00F663B9">
        <w:rPr>
          <w:lang w:val="lv-LV"/>
        </w:rPr>
        <w:t>?</w:t>
      </w:r>
    </w:p>
    <w:p w14:paraId="138579E3" w14:textId="77777777" w:rsidR="00F663B9" w:rsidRPr="00F663B9" w:rsidRDefault="00F663B9" w:rsidP="00F663B9">
      <w:pPr>
        <w:pStyle w:val="ListParagraph"/>
        <w:numPr>
          <w:ilvl w:val="0"/>
          <w:numId w:val="17"/>
        </w:numPr>
        <w:rPr>
          <w:lang w:val="lv-LV"/>
        </w:rPr>
      </w:pPr>
      <w:proofErr w:type="spellStart"/>
      <w:r w:rsidRPr="00F663B9">
        <w:rPr>
          <w:lang w:val="lv-LV"/>
        </w:rPr>
        <w:t>Which</w:t>
      </w:r>
      <w:proofErr w:type="spellEnd"/>
      <w:r w:rsidRPr="00F663B9">
        <w:rPr>
          <w:lang w:val="lv-LV"/>
        </w:rPr>
        <w:t xml:space="preserve"> </w:t>
      </w:r>
      <w:proofErr w:type="spellStart"/>
      <w:r w:rsidRPr="00F663B9">
        <w:rPr>
          <w:lang w:val="lv-LV"/>
        </w:rPr>
        <w:t>channels</w:t>
      </w:r>
      <w:proofErr w:type="spellEnd"/>
      <w:r w:rsidRPr="00F663B9">
        <w:rPr>
          <w:lang w:val="lv-LV"/>
        </w:rPr>
        <w:t xml:space="preserve"> </w:t>
      </w:r>
      <w:proofErr w:type="spellStart"/>
      <w:r w:rsidRPr="00F663B9">
        <w:rPr>
          <w:lang w:val="lv-LV"/>
        </w:rPr>
        <w:t>bring</w:t>
      </w:r>
      <w:proofErr w:type="spellEnd"/>
      <w:r w:rsidRPr="00F663B9">
        <w:rPr>
          <w:lang w:val="lv-LV"/>
        </w:rPr>
        <w:t xml:space="preserve"> </w:t>
      </w:r>
      <w:proofErr w:type="spellStart"/>
      <w:r w:rsidRPr="00F663B9">
        <w:rPr>
          <w:lang w:val="lv-LV"/>
        </w:rPr>
        <w:t>in</w:t>
      </w:r>
      <w:proofErr w:type="spellEnd"/>
      <w:r w:rsidRPr="00F663B9">
        <w:rPr>
          <w:lang w:val="lv-LV"/>
        </w:rPr>
        <w:t xml:space="preserve"> </w:t>
      </w:r>
      <w:proofErr w:type="spellStart"/>
      <w:r w:rsidRPr="00F663B9">
        <w:rPr>
          <w:lang w:val="lv-LV"/>
        </w:rPr>
        <w:t>the</w:t>
      </w:r>
      <w:proofErr w:type="spellEnd"/>
      <w:r w:rsidRPr="00F663B9">
        <w:rPr>
          <w:lang w:val="lv-LV"/>
        </w:rPr>
        <w:t xml:space="preserve"> </w:t>
      </w:r>
      <w:proofErr w:type="spellStart"/>
      <w:r w:rsidRPr="00F663B9">
        <w:rPr>
          <w:lang w:val="lv-LV"/>
        </w:rPr>
        <w:t>most</w:t>
      </w:r>
      <w:proofErr w:type="spellEnd"/>
      <w:r w:rsidRPr="00F663B9">
        <w:rPr>
          <w:lang w:val="lv-LV"/>
        </w:rPr>
        <w:t xml:space="preserve"> </w:t>
      </w:r>
      <w:proofErr w:type="spellStart"/>
      <w:r w:rsidRPr="00F663B9">
        <w:rPr>
          <w:lang w:val="lv-LV"/>
        </w:rPr>
        <w:t>sales</w:t>
      </w:r>
      <w:proofErr w:type="spellEnd"/>
      <w:r w:rsidRPr="00F663B9">
        <w:rPr>
          <w:lang w:val="lv-LV"/>
        </w:rPr>
        <w:t>?</w:t>
      </w:r>
    </w:p>
    <w:p w14:paraId="02A1C871" w14:textId="77777777" w:rsidR="00F663B9" w:rsidRPr="00F663B9" w:rsidRDefault="00F663B9" w:rsidP="00F663B9">
      <w:pPr>
        <w:pStyle w:val="ListParagraph"/>
        <w:numPr>
          <w:ilvl w:val="0"/>
          <w:numId w:val="17"/>
        </w:numPr>
        <w:rPr>
          <w:lang w:val="lv-LV"/>
        </w:rPr>
      </w:pPr>
      <w:proofErr w:type="spellStart"/>
      <w:r w:rsidRPr="00F663B9">
        <w:rPr>
          <w:lang w:val="lv-LV"/>
        </w:rPr>
        <w:t>Which</w:t>
      </w:r>
      <w:proofErr w:type="spellEnd"/>
      <w:r w:rsidRPr="00F663B9">
        <w:rPr>
          <w:lang w:val="lv-LV"/>
        </w:rPr>
        <w:t xml:space="preserve"> </w:t>
      </w:r>
      <w:proofErr w:type="spellStart"/>
      <w:r w:rsidRPr="00F663B9">
        <w:rPr>
          <w:lang w:val="lv-LV"/>
        </w:rPr>
        <w:t>channels</w:t>
      </w:r>
      <w:proofErr w:type="spellEnd"/>
      <w:r w:rsidRPr="00F663B9">
        <w:rPr>
          <w:lang w:val="lv-LV"/>
        </w:rPr>
        <w:t xml:space="preserve"> </w:t>
      </w:r>
      <w:proofErr w:type="spellStart"/>
      <w:r w:rsidRPr="00F663B9">
        <w:rPr>
          <w:lang w:val="lv-LV"/>
        </w:rPr>
        <w:t>bring</w:t>
      </w:r>
      <w:proofErr w:type="spellEnd"/>
      <w:r w:rsidRPr="00F663B9">
        <w:rPr>
          <w:lang w:val="lv-LV"/>
        </w:rPr>
        <w:t xml:space="preserve"> </w:t>
      </w:r>
      <w:proofErr w:type="spellStart"/>
      <w:r w:rsidRPr="00F663B9">
        <w:rPr>
          <w:lang w:val="lv-LV"/>
        </w:rPr>
        <w:t>the</w:t>
      </w:r>
      <w:proofErr w:type="spellEnd"/>
      <w:r w:rsidRPr="00F663B9">
        <w:rPr>
          <w:lang w:val="lv-LV"/>
        </w:rPr>
        <w:t xml:space="preserve"> </w:t>
      </w:r>
      <w:proofErr w:type="spellStart"/>
      <w:r w:rsidRPr="00F663B9">
        <w:rPr>
          <w:lang w:val="lv-LV"/>
        </w:rPr>
        <w:t>most</w:t>
      </w:r>
      <w:proofErr w:type="spellEnd"/>
      <w:r w:rsidRPr="00F663B9">
        <w:rPr>
          <w:lang w:val="lv-LV"/>
        </w:rPr>
        <w:t xml:space="preserve"> </w:t>
      </w:r>
      <w:proofErr w:type="spellStart"/>
      <w:r w:rsidRPr="00F663B9">
        <w:rPr>
          <w:b/>
          <w:bCs/>
          <w:lang w:val="lv-LV"/>
        </w:rPr>
        <w:t>repeat</w:t>
      </w:r>
      <w:proofErr w:type="spellEnd"/>
      <w:r w:rsidRPr="00F663B9">
        <w:rPr>
          <w:b/>
          <w:bCs/>
          <w:lang w:val="lv-LV"/>
        </w:rPr>
        <w:t xml:space="preserve"> (</w:t>
      </w:r>
      <w:proofErr w:type="spellStart"/>
      <w:r w:rsidRPr="00F663B9">
        <w:rPr>
          <w:b/>
          <w:bCs/>
          <w:lang w:val="lv-LV"/>
        </w:rPr>
        <w:t>loyal</w:t>
      </w:r>
      <w:proofErr w:type="spellEnd"/>
      <w:r w:rsidRPr="00F663B9">
        <w:rPr>
          <w:b/>
          <w:bCs/>
          <w:lang w:val="lv-LV"/>
        </w:rPr>
        <w:t>)</w:t>
      </w:r>
      <w:r w:rsidRPr="00F663B9">
        <w:rPr>
          <w:lang w:val="lv-LV"/>
        </w:rPr>
        <w:t xml:space="preserve"> </w:t>
      </w:r>
      <w:proofErr w:type="spellStart"/>
      <w:r w:rsidRPr="00F663B9">
        <w:rPr>
          <w:lang w:val="lv-LV"/>
        </w:rPr>
        <w:t>customers</w:t>
      </w:r>
      <w:proofErr w:type="spellEnd"/>
      <w:r w:rsidRPr="00F663B9">
        <w:rPr>
          <w:lang w:val="lv-LV"/>
        </w:rPr>
        <w:t>?</w:t>
      </w:r>
    </w:p>
    <w:p w14:paraId="13935BC3" w14:textId="77777777" w:rsidR="00F663B9" w:rsidRPr="00F663B9" w:rsidRDefault="00F663B9" w:rsidP="00F663B9">
      <w:pPr>
        <w:pStyle w:val="ListParagraph"/>
        <w:numPr>
          <w:ilvl w:val="0"/>
          <w:numId w:val="17"/>
        </w:numPr>
        <w:rPr>
          <w:lang w:val="lv-LV"/>
        </w:rPr>
      </w:pPr>
      <w:proofErr w:type="spellStart"/>
      <w:r w:rsidRPr="00F663B9">
        <w:rPr>
          <w:lang w:val="lv-LV"/>
        </w:rPr>
        <w:t>What</w:t>
      </w:r>
      <w:proofErr w:type="spellEnd"/>
      <w:r w:rsidRPr="00F663B9">
        <w:rPr>
          <w:lang w:val="lv-LV"/>
        </w:rPr>
        <w:t xml:space="preserve"> </w:t>
      </w:r>
      <w:proofErr w:type="spellStart"/>
      <w:r w:rsidRPr="00F663B9">
        <w:rPr>
          <w:lang w:val="lv-LV"/>
        </w:rPr>
        <w:t>percent</w:t>
      </w:r>
      <w:proofErr w:type="spellEnd"/>
      <w:r w:rsidRPr="00F663B9">
        <w:rPr>
          <w:lang w:val="lv-LV"/>
        </w:rPr>
        <w:t xml:space="preserve"> </w:t>
      </w:r>
      <w:proofErr w:type="spellStart"/>
      <w:r w:rsidRPr="00F663B9">
        <w:rPr>
          <w:lang w:val="lv-LV"/>
        </w:rPr>
        <w:t>of</w:t>
      </w:r>
      <w:proofErr w:type="spellEnd"/>
      <w:r w:rsidRPr="00F663B9">
        <w:rPr>
          <w:lang w:val="lv-LV"/>
        </w:rPr>
        <w:t xml:space="preserve"> </w:t>
      </w:r>
      <w:proofErr w:type="spellStart"/>
      <w:r w:rsidRPr="00F663B9">
        <w:rPr>
          <w:lang w:val="lv-LV"/>
        </w:rPr>
        <w:t>monthly</w:t>
      </w:r>
      <w:proofErr w:type="spellEnd"/>
      <w:r w:rsidRPr="00F663B9">
        <w:rPr>
          <w:lang w:val="lv-LV"/>
        </w:rPr>
        <w:t xml:space="preserve"> </w:t>
      </w:r>
      <w:proofErr w:type="spellStart"/>
      <w:r w:rsidRPr="00F663B9">
        <w:rPr>
          <w:lang w:val="lv-LV"/>
        </w:rPr>
        <w:t>sales</w:t>
      </w:r>
      <w:proofErr w:type="spellEnd"/>
      <w:r w:rsidRPr="00F663B9">
        <w:rPr>
          <w:lang w:val="lv-LV"/>
        </w:rPr>
        <w:t xml:space="preserve"> </w:t>
      </w:r>
      <w:proofErr w:type="spellStart"/>
      <w:r w:rsidRPr="00F663B9">
        <w:rPr>
          <w:lang w:val="lv-LV"/>
        </w:rPr>
        <w:t>comes</w:t>
      </w:r>
      <w:proofErr w:type="spellEnd"/>
      <w:r w:rsidRPr="00F663B9">
        <w:rPr>
          <w:lang w:val="lv-LV"/>
        </w:rPr>
        <w:t xml:space="preserve"> </w:t>
      </w:r>
      <w:proofErr w:type="spellStart"/>
      <w:r w:rsidRPr="00F663B9">
        <w:rPr>
          <w:lang w:val="lv-LV"/>
        </w:rPr>
        <w:t>from</w:t>
      </w:r>
      <w:proofErr w:type="spellEnd"/>
      <w:r w:rsidRPr="00F663B9">
        <w:rPr>
          <w:lang w:val="lv-LV"/>
        </w:rPr>
        <w:t xml:space="preserve"> </w:t>
      </w:r>
      <w:proofErr w:type="spellStart"/>
      <w:r w:rsidRPr="00F663B9">
        <w:rPr>
          <w:lang w:val="lv-LV"/>
        </w:rPr>
        <w:t>loyal</w:t>
      </w:r>
      <w:proofErr w:type="spellEnd"/>
      <w:r w:rsidRPr="00F663B9">
        <w:rPr>
          <w:lang w:val="lv-LV"/>
        </w:rPr>
        <w:t xml:space="preserve"> </w:t>
      </w:r>
      <w:proofErr w:type="spellStart"/>
      <w:r w:rsidRPr="00F663B9">
        <w:rPr>
          <w:lang w:val="lv-LV"/>
        </w:rPr>
        <w:t>customers</w:t>
      </w:r>
      <w:proofErr w:type="spellEnd"/>
      <w:r w:rsidRPr="00F663B9">
        <w:rPr>
          <w:lang w:val="lv-LV"/>
        </w:rPr>
        <w:t>?</w:t>
      </w:r>
    </w:p>
    <w:p w14:paraId="173410FA" w14:textId="77777777" w:rsidR="00F663B9" w:rsidRPr="00F663B9" w:rsidRDefault="00F663B9" w:rsidP="00F663B9">
      <w:pPr>
        <w:pStyle w:val="ListParagraph"/>
        <w:numPr>
          <w:ilvl w:val="0"/>
          <w:numId w:val="17"/>
        </w:numPr>
        <w:rPr>
          <w:lang w:val="lv-LV"/>
        </w:rPr>
      </w:pPr>
      <w:proofErr w:type="spellStart"/>
      <w:r w:rsidRPr="00F663B9">
        <w:rPr>
          <w:lang w:val="lv-LV"/>
        </w:rPr>
        <w:t>Which</w:t>
      </w:r>
      <w:proofErr w:type="spellEnd"/>
      <w:r w:rsidRPr="00F663B9">
        <w:rPr>
          <w:lang w:val="lv-LV"/>
        </w:rPr>
        <w:t xml:space="preserve"> </w:t>
      </w:r>
      <w:proofErr w:type="spellStart"/>
      <w:r w:rsidRPr="00F663B9">
        <w:rPr>
          <w:lang w:val="lv-LV"/>
        </w:rPr>
        <w:t>products</w:t>
      </w:r>
      <w:proofErr w:type="spellEnd"/>
      <w:r w:rsidRPr="00F663B9">
        <w:rPr>
          <w:lang w:val="lv-LV"/>
        </w:rPr>
        <w:t xml:space="preserve"> </w:t>
      </w:r>
      <w:proofErr w:type="spellStart"/>
      <w:r w:rsidRPr="00F663B9">
        <w:rPr>
          <w:lang w:val="lv-LV"/>
        </w:rPr>
        <w:t>or</w:t>
      </w:r>
      <w:proofErr w:type="spellEnd"/>
      <w:r w:rsidRPr="00F663B9">
        <w:rPr>
          <w:lang w:val="lv-LV"/>
        </w:rPr>
        <w:t xml:space="preserve"> </w:t>
      </w:r>
      <w:proofErr w:type="spellStart"/>
      <w:r w:rsidRPr="00F663B9">
        <w:rPr>
          <w:lang w:val="lv-LV"/>
        </w:rPr>
        <w:t>plans</w:t>
      </w:r>
      <w:proofErr w:type="spellEnd"/>
      <w:r w:rsidRPr="00F663B9">
        <w:rPr>
          <w:lang w:val="lv-LV"/>
        </w:rPr>
        <w:t xml:space="preserve"> </w:t>
      </w:r>
      <w:proofErr w:type="spellStart"/>
      <w:r w:rsidRPr="00F663B9">
        <w:rPr>
          <w:lang w:val="lv-LV"/>
        </w:rPr>
        <w:t>sell</w:t>
      </w:r>
      <w:proofErr w:type="spellEnd"/>
      <w:r w:rsidRPr="00F663B9">
        <w:rPr>
          <w:lang w:val="lv-LV"/>
        </w:rPr>
        <w:t xml:space="preserve"> </w:t>
      </w:r>
      <w:proofErr w:type="spellStart"/>
      <w:r w:rsidRPr="00F663B9">
        <w:rPr>
          <w:lang w:val="lv-LV"/>
        </w:rPr>
        <w:t>the</w:t>
      </w:r>
      <w:proofErr w:type="spellEnd"/>
      <w:r w:rsidRPr="00F663B9">
        <w:rPr>
          <w:lang w:val="lv-LV"/>
        </w:rPr>
        <w:t xml:space="preserve"> </w:t>
      </w:r>
      <w:proofErr w:type="spellStart"/>
      <w:r w:rsidRPr="00F663B9">
        <w:rPr>
          <w:lang w:val="lv-LV"/>
        </w:rPr>
        <w:t>most</w:t>
      </w:r>
      <w:proofErr w:type="spellEnd"/>
      <w:r w:rsidRPr="00F663B9">
        <w:rPr>
          <w:lang w:val="lv-LV"/>
        </w:rPr>
        <w:t>?</w:t>
      </w:r>
    </w:p>
    <w:p w14:paraId="437BF5BA" w14:textId="77777777" w:rsidR="00F663B9" w:rsidRPr="00F663B9" w:rsidRDefault="00F663B9" w:rsidP="00F663B9">
      <w:pPr>
        <w:pStyle w:val="ListParagraph"/>
        <w:numPr>
          <w:ilvl w:val="0"/>
          <w:numId w:val="17"/>
        </w:numPr>
        <w:rPr>
          <w:lang w:val="lv-LV"/>
        </w:rPr>
      </w:pPr>
      <w:proofErr w:type="spellStart"/>
      <w:r w:rsidRPr="00F663B9">
        <w:rPr>
          <w:lang w:val="lv-LV"/>
        </w:rPr>
        <w:t>Which</w:t>
      </w:r>
      <w:proofErr w:type="spellEnd"/>
      <w:r w:rsidRPr="00F663B9">
        <w:rPr>
          <w:lang w:val="lv-LV"/>
        </w:rPr>
        <w:t xml:space="preserve"> </w:t>
      </w:r>
      <w:proofErr w:type="spellStart"/>
      <w:r w:rsidRPr="00F663B9">
        <w:rPr>
          <w:lang w:val="lv-LV"/>
        </w:rPr>
        <w:t>products</w:t>
      </w:r>
      <w:proofErr w:type="spellEnd"/>
      <w:r w:rsidRPr="00F663B9">
        <w:rPr>
          <w:lang w:val="lv-LV"/>
        </w:rPr>
        <w:t xml:space="preserve"> </w:t>
      </w:r>
      <w:proofErr w:type="spellStart"/>
      <w:r w:rsidRPr="00F663B9">
        <w:rPr>
          <w:lang w:val="lv-LV"/>
        </w:rPr>
        <w:t>are</w:t>
      </w:r>
      <w:proofErr w:type="spellEnd"/>
      <w:r w:rsidRPr="00F663B9">
        <w:rPr>
          <w:lang w:val="lv-LV"/>
        </w:rPr>
        <w:t xml:space="preserve"> </w:t>
      </w:r>
      <w:proofErr w:type="spellStart"/>
      <w:r w:rsidRPr="00F663B9">
        <w:rPr>
          <w:lang w:val="lv-LV"/>
        </w:rPr>
        <w:t>most</w:t>
      </w:r>
      <w:proofErr w:type="spellEnd"/>
      <w:r w:rsidRPr="00F663B9">
        <w:rPr>
          <w:lang w:val="lv-LV"/>
        </w:rPr>
        <w:t xml:space="preserve"> </w:t>
      </w:r>
      <w:proofErr w:type="spellStart"/>
      <w:r w:rsidRPr="00F663B9">
        <w:rPr>
          <w:lang w:val="lv-LV"/>
        </w:rPr>
        <w:t>popular</w:t>
      </w:r>
      <w:proofErr w:type="spellEnd"/>
      <w:r w:rsidRPr="00F663B9">
        <w:rPr>
          <w:lang w:val="lv-LV"/>
        </w:rPr>
        <w:t xml:space="preserve"> </w:t>
      </w:r>
      <w:proofErr w:type="spellStart"/>
      <w:r w:rsidRPr="00F663B9">
        <w:rPr>
          <w:lang w:val="lv-LV"/>
        </w:rPr>
        <w:t>with</w:t>
      </w:r>
      <w:proofErr w:type="spellEnd"/>
      <w:r w:rsidRPr="00F663B9">
        <w:rPr>
          <w:lang w:val="lv-LV"/>
        </w:rPr>
        <w:t xml:space="preserve"> </w:t>
      </w:r>
      <w:proofErr w:type="spellStart"/>
      <w:r w:rsidRPr="00F663B9">
        <w:rPr>
          <w:lang w:val="lv-LV"/>
        </w:rPr>
        <w:t>loyal</w:t>
      </w:r>
      <w:proofErr w:type="spellEnd"/>
      <w:r w:rsidRPr="00F663B9">
        <w:rPr>
          <w:lang w:val="lv-LV"/>
        </w:rPr>
        <w:t xml:space="preserve"> </w:t>
      </w:r>
      <w:proofErr w:type="spellStart"/>
      <w:r w:rsidRPr="00F663B9">
        <w:rPr>
          <w:lang w:val="lv-LV"/>
        </w:rPr>
        <w:t>customers</w:t>
      </w:r>
      <w:proofErr w:type="spellEnd"/>
      <w:r w:rsidRPr="00F663B9">
        <w:rPr>
          <w:lang w:val="lv-LV"/>
        </w:rPr>
        <w:t>?</w:t>
      </w:r>
    </w:p>
    <w:p w14:paraId="058EAF2D" w14:textId="77777777" w:rsidR="00F663B9" w:rsidRPr="00F663B9" w:rsidRDefault="00F663B9" w:rsidP="00F663B9">
      <w:pPr>
        <w:pStyle w:val="ListParagraph"/>
        <w:numPr>
          <w:ilvl w:val="0"/>
          <w:numId w:val="17"/>
        </w:numPr>
        <w:rPr>
          <w:lang w:val="lv-LV"/>
        </w:rPr>
      </w:pPr>
      <w:proofErr w:type="spellStart"/>
      <w:r w:rsidRPr="00F663B9">
        <w:rPr>
          <w:lang w:val="lv-LV"/>
        </w:rPr>
        <w:t>How</w:t>
      </w:r>
      <w:proofErr w:type="spellEnd"/>
      <w:r w:rsidRPr="00F663B9">
        <w:rPr>
          <w:lang w:val="lv-LV"/>
        </w:rPr>
        <w:t xml:space="preserve"> </w:t>
      </w:r>
      <w:proofErr w:type="spellStart"/>
      <w:r w:rsidRPr="00F663B9">
        <w:rPr>
          <w:lang w:val="lv-LV"/>
        </w:rPr>
        <w:t>long</w:t>
      </w:r>
      <w:proofErr w:type="spellEnd"/>
      <w:r w:rsidRPr="00F663B9">
        <w:rPr>
          <w:lang w:val="lv-LV"/>
        </w:rPr>
        <w:t xml:space="preserve"> do </w:t>
      </w:r>
      <w:proofErr w:type="spellStart"/>
      <w:r w:rsidRPr="00F663B9">
        <w:rPr>
          <w:lang w:val="lv-LV"/>
        </w:rPr>
        <w:t>customers</w:t>
      </w:r>
      <w:proofErr w:type="spellEnd"/>
      <w:r w:rsidRPr="00F663B9">
        <w:rPr>
          <w:lang w:val="lv-LV"/>
        </w:rPr>
        <w:t xml:space="preserve"> </w:t>
      </w:r>
      <w:proofErr w:type="spellStart"/>
      <w:r w:rsidRPr="00F663B9">
        <w:rPr>
          <w:lang w:val="lv-LV"/>
        </w:rPr>
        <w:t>wait</w:t>
      </w:r>
      <w:proofErr w:type="spellEnd"/>
      <w:r w:rsidRPr="00F663B9">
        <w:rPr>
          <w:lang w:val="lv-LV"/>
        </w:rPr>
        <w:t xml:space="preserve"> </w:t>
      </w:r>
      <w:proofErr w:type="spellStart"/>
      <w:r w:rsidRPr="00F663B9">
        <w:rPr>
          <w:lang w:val="lv-LV"/>
        </w:rPr>
        <w:t>before</w:t>
      </w:r>
      <w:proofErr w:type="spellEnd"/>
      <w:r w:rsidRPr="00F663B9">
        <w:rPr>
          <w:lang w:val="lv-LV"/>
        </w:rPr>
        <w:t xml:space="preserve"> </w:t>
      </w:r>
      <w:proofErr w:type="spellStart"/>
      <w:r w:rsidRPr="00F663B9">
        <w:rPr>
          <w:lang w:val="lv-LV"/>
        </w:rPr>
        <w:t>their</w:t>
      </w:r>
      <w:proofErr w:type="spellEnd"/>
      <w:r w:rsidRPr="00F663B9">
        <w:rPr>
          <w:lang w:val="lv-LV"/>
        </w:rPr>
        <w:t xml:space="preserve"> </w:t>
      </w:r>
      <w:proofErr w:type="spellStart"/>
      <w:r w:rsidRPr="00F663B9">
        <w:rPr>
          <w:lang w:val="lv-LV"/>
        </w:rPr>
        <w:t>second</w:t>
      </w:r>
      <w:proofErr w:type="spellEnd"/>
      <w:r w:rsidRPr="00F663B9">
        <w:rPr>
          <w:lang w:val="lv-LV"/>
        </w:rPr>
        <w:t xml:space="preserve"> </w:t>
      </w:r>
      <w:proofErr w:type="spellStart"/>
      <w:r w:rsidRPr="00F663B9">
        <w:rPr>
          <w:lang w:val="lv-LV"/>
        </w:rPr>
        <w:t>purchase</w:t>
      </w:r>
      <w:proofErr w:type="spellEnd"/>
      <w:r w:rsidRPr="00F663B9">
        <w:rPr>
          <w:lang w:val="lv-LV"/>
        </w:rPr>
        <w:t>?</w:t>
      </w:r>
    </w:p>
    <w:p w14:paraId="4DE2F337" w14:textId="77777777" w:rsidR="00F663B9" w:rsidRPr="00F663B9" w:rsidRDefault="00F663B9" w:rsidP="00F663B9">
      <w:pPr>
        <w:pStyle w:val="ListParagraph"/>
        <w:numPr>
          <w:ilvl w:val="0"/>
          <w:numId w:val="17"/>
        </w:numPr>
        <w:rPr>
          <w:lang w:val="lv-LV"/>
        </w:rPr>
      </w:pPr>
      <w:proofErr w:type="spellStart"/>
      <w:r w:rsidRPr="00F663B9">
        <w:rPr>
          <w:lang w:val="lv-LV"/>
        </w:rPr>
        <w:t>Which</w:t>
      </w:r>
      <w:proofErr w:type="spellEnd"/>
      <w:r w:rsidRPr="00F663B9">
        <w:rPr>
          <w:lang w:val="lv-LV"/>
        </w:rPr>
        <w:t xml:space="preserve"> </w:t>
      </w:r>
      <w:proofErr w:type="spellStart"/>
      <w:r w:rsidRPr="00F663B9">
        <w:rPr>
          <w:lang w:val="lv-LV"/>
        </w:rPr>
        <w:t>discount</w:t>
      </w:r>
      <w:proofErr w:type="spellEnd"/>
      <w:r w:rsidRPr="00F663B9">
        <w:rPr>
          <w:lang w:val="lv-LV"/>
        </w:rPr>
        <w:t xml:space="preserve"> </w:t>
      </w:r>
      <w:proofErr w:type="spellStart"/>
      <w:r w:rsidRPr="00F663B9">
        <w:rPr>
          <w:lang w:val="lv-LV"/>
        </w:rPr>
        <w:t>codes</w:t>
      </w:r>
      <w:proofErr w:type="spellEnd"/>
      <w:r w:rsidRPr="00F663B9">
        <w:rPr>
          <w:lang w:val="lv-LV"/>
        </w:rPr>
        <w:t xml:space="preserve"> </w:t>
      </w:r>
      <w:proofErr w:type="spellStart"/>
      <w:r w:rsidRPr="00F663B9">
        <w:rPr>
          <w:lang w:val="lv-LV"/>
        </w:rPr>
        <w:t>are</w:t>
      </w:r>
      <w:proofErr w:type="spellEnd"/>
      <w:r w:rsidRPr="00F663B9">
        <w:rPr>
          <w:lang w:val="lv-LV"/>
        </w:rPr>
        <w:t xml:space="preserve"> </w:t>
      </w:r>
      <w:proofErr w:type="spellStart"/>
      <w:r w:rsidRPr="00F663B9">
        <w:rPr>
          <w:lang w:val="lv-LV"/>
        </w:rPr>
        <w:t>used</w:t>
      </w:r>
      <w:proofErr w:type="spellEnd"/>
      <w:r w:rsidRPr="00F663B9">
        <w:rPr>
          <w:lang w:val="lv-LV"/>
        </w:rPr>
        <w:t xml:space="preserve"> </w:t>
      </w:r>
      <w:proofErr w:type="spellStart"/>
      <w:r w:rsidRPr="00F663B9">
        <w:rPr>
          <w:lang w:val="lv-LV"/>
        </w:rPr>
        <w:t>most</w:t>
      </w:r>
      <w:proofErr w:type="spellEnd"/>
      <w:r w:rsidRPr="00F663B9">
        <w:rPr>
          <w:lang w:val="lv-LV"/>
        </w:rPr>
        <w:t xml:space="preserve">, </w:t>
      </w:r>
      <w:proofErr w:type="spellStart"/>
      <w:r w:rsidRPr="00F663B9">
        <w:rPr>
          <w:lang w:val="lv-LV"/>
        </w:rPr>
        <w:t>and</w:t>
      </w:r>
      <w:proofErr w:type="spellEnd"/>
      <w:r w:rsidRPr="00F663B9">
        <w:rPr>
          <w:lang w:val="lv-LV"/>
        </w:rPr>
        <w:t xml:space="preserve"> do </w:t>
      </w:r>
      <w:proofErr w:type="spellStart"/>
      <w:r w:rsidRPr="00F663B9">
        <w:rPr>
          <w:lang w:val="lv-LV"/>
        </w:rPr>
        <w:t>they</w:t>
      </w:r>
      <w:proofErr w:type="spellEnd"/>
      <w:r w:rsidRPr="00F663B9">
        <w:rPr>
          <w:lang w:val="lv-LV"/>
        </w:rPr>
        <w:t xml:space="preserve"> </w:t>
      </w:r>
      <w:proofErr w:type="spellStart"/>
      <w:r w:rsidRPr="00F663B9">
        <w:rPr>
          <w:lang w:val="lv-LV"/>
        </w:rPr>
        <w:t>increase</w:t>
      </w:r>
      <w:proofErr w:type="spellEnd"/>
      <w:r w:rsidRPr="00F663B9">
        <w:rPr>
          <w:lang w:val="lv-LV"/>
        </w:rPr>
        <w:t xml:space="preserve"> </w:t>
      </w:r>
      <w:proofErr w:type="spellStart"/>
      <w:r w:rsidRPr="00F663B9">
        <w:rPr>
          <w:lang w:val="lv-LV"/>
        </w:rPr>
        <w:t>repeat</w:t>
      </w:r>
      <w:proofErr w:type="spellEnd"/>
      <w:r w:rsidRPr="00F663B9">
        <w:rPr>
          <w:lang w:val="lv-LV"/>
        </w:rPr>
        <w:t xml:space="preserve"> </w:t>
      </w:r>
      <w:proofErr w:type="spellStart"/>
      <w:r w:rsidRPr="00F663B9">
        <w:rPr>
          <w:lang w:val="lv-LV"/>
        </w:rPr>
        <w:t>purchases</w:t>
      </w:r>
      <w:proofErr w:type="spellEnd"/>
      <w:r w:rsidRPr="00F663B9">
        <w:rPr>
          <w:lang w:val="lv-LV"/>
        </w:rPr>
        <w:t>?</w:t>
      </w:r>
    </w:p>
    <w:p w14:paraId="169962B8" w14:textId="77777777" w:rsidR="00F663B9" w:rsidRPr="00F663B9" w:rsidRDefault="00F663B9" w:rsidP="00F663B9">
      <w:pPr>
        <w:pStyle w:val="ListParagraph"/>
        <w:numPr>
          <w:ilvl w:val="0"/>
          <w:numId w:val="17"/>
        </w:numPr>
        <w:rPr>
          <w:lang w:val="lv-LV"/>
        </w:rPr>
      </w:pPr>
      <w:proofErr w:type="spellStart"/>
      <w:r w:rsidRPr="00F663B9">
        <w:rPr>
          <w:lang w:val="lv-LV"/>
        </w:rPr>
        <w:t>What</w:t>
      </w:r>
      <w:proofErr w:type="spellEnd"/>
      <w:r w:rsidRPr="00F663B9">
        <w:rPr>
          <w:lang w:val="lv-LV"/>
        </w:rPr>
        <w:t xml:space="preserve"> </w:t>
      </w:r>
      <w:proofErr w:type="spellStart"/>
      <w:r w:rsidRPr="00F663B9">
        <w:rPr>
          <w:lang w:val="lv-LV"/>
        </w:rPr>
        <w:t>is</w:t>
      </w:r>
      <w:proofErr w:type="spellEnd"/>
      <w:r w:rsidRPr="00F663B9">
        <w:rPr>
          <w:lang w:val="lv-LV"/>
        </w:rPr>
        <w:t xml:space="preserve"> </w:t>
      </w:r>
      <w:proofErr w:type="spellStart"/>
      <w:r w:rsidRPr="00F663B9">
        <w:rPr>
          <w:lang w:val="lv-LV"/>
        </w:rPr>
        <w:t>the</w:t>
      </w:r>
      <w:proofErr w:type="spellEnd"/>
      <w:r w:rsidRPr="00F663B9">
        <w:rPr>
          <w:lang w:val="lv-LV"/>
        </w:rPr>
        <w:t xml:space="preserve"> </w:t>
      </w:r>
      <w:proofErr w:type="spellStart"/>
      <w:r w:rsidRPr="00F663B9">
        <w:rPr>
          <w:lang w:val="lv-LV"/>
        </w:rPr>
        <w:t>average</w:t>
      </w:r>
      <w:proofErr w:type="spellEnd"/>
      <w:r w:rsidRPr="00F663B9">
        <w:rPr>
          <w:lang w:val="lv-LV"/>
        </w:rPr>
        <w:t xml:space="preserve"> </w:t>
      </w:r>
      <w:proofErr w:type="spellStart"/>
      <w:r w:rsidRPr="00F663B9">
        <w:rPr>
          <w:lang w:val="lv-LV"/>
        </w:rPr>
        <w:t>selling</w:t>
      </w:r>
      <w:proofErr w:type="spellEnd"/>
      <w:r w:rsidRPr="00F663B9">
        <w:rPr>
          <w:lang w:val="lv-LV"/>
        </w:rPr>
        <w:t xml:space="preserve"> </w:t>
      </w:r>
      <w:proofErr w:type="spellStart"/>
      <w:r w:rsidRPr="00F663B9">
        <w:rPr>
          <w:lang w:val="lv-LV"/>
        </w:rPr>
        <w:t>price</w:t>
      </w:r>
      <w:proofErr w:type="spellEnd"/>
      <w:r w:rsidRPr="00F663B9">
        <w:rPr>
          <w:lang w:val="lv-LV"/>
        </w:rPr>
        <w:t xml:space="preserve"> (ASP) </w:t>
      </w:r>
      <w:proofErr w:type="spellStart"/>
      <w:r w:rsidRPr="00F663B9">
        <w:rPr>
          <w:lang w:val="lv-LV"/>
        </w:rPr>
        <w:t>by</w:t>
      </w:r>
      <w:proofErr w:type="spellEnd"/>
      <w:r w:rsidRPr="00F663B9">
        <w:rPr>
          <w:lang w:val="lv-LV"/>
        </w:rPr>
        <w:t xml:space="preserve"> </w:t>
      </w:r>
      <w:proofErr w:type="spellStart"/>
      <w:r w:rsidRPr="00F663B9">
        <w:rPr>
          <w:lang w:val="lv-LV"/>
        </w:rPr>
        <w:t>country</w:t>
      </w:r>
      <w:proofErr w:type="spellEnd"/>
      <w:r w:rsidRPr="00F663B9">
        <w:rPr>
          <w:lang w:val="lv-LV"/>
        </w:rPr>
        <w:t xml:space="preserve"> </w:t>
      </w:r>
      <w:proofErr w:type="spellStart"/>
      <w:r w:rsidRPr="00F663B9">
        <w:rPr>
          <w:lang w:val="lv-LV"/>
        </w:rPr>
        <w:t>or</w:t>
      </w:r>
      <w:proofErr w:type="spellEnd"/>
      <w:r w:rsidRPr="00F663B9">
        <w:rPr>
          <w:lang w:val="lv-LV"/>
        </w:rPr>
        <w:t xml:space="preserve"> </w:t>
      </w:r>
      <w:proofErr w:type="spellStart"/>
      <w:r w:rsidRPr="00F663B9">
        <w:rPr>
          <w:lang w:val="lv-LV"/>
        </w:rPr>
        <w:t>currency</w:t>
      </w:r>
      <w:proofErr w:type="spellEnd"/>
      <w:r w:rsidRPr="00F663B9">
        <w:rPr>
          <w:lang w:val="lv-LV"/>
        </w:rPr>
        <w:t>?</w:t>
      </w:r>
    </w:p>
    <w:p w14:paraId="156CE93D" w14:textId="77777777" w:rsidR="00F663B9" w:rsidRPr="00F663B9" w:rsidRDefault="00F663B9" w:rsidP="00F663B9">
      <w:pPr>
        <w:pStyle w:val="ListParagraph"/>
        <w:numPr>
          <w:ilvl w:val="0"/>
          <w:numId w:val="17"/>
        </w:numPr>
        <w:rPr>
          <w:lang w:val="lv-LV"/>
        </w:rPr>
      </w:pPr>
      <w:proofErr w:type="spellStart"/>
      <w:r w:rsidRPr="00F663B9">
        <w:rPr>
          <w:lang w:val="lv-LV"/>
        </w:rPr>
        <w:t>Where</w:t>
      </w:r>
      <w:proofErr w:type="spellEnd"/>
      <w:r w:rsidRPr="00F663B9">
        <w:rPr>
          <w:lang w:val="lv-LV"/>
        </w:rPr>
        <w:t xml:space="preserve"> do </w:t>
      </w:r>
      <w:proofErr w:type="spellStart"/>
      <w:r w:rsidRPr="00F663B9">
        <w:rPr>
          <w:lang w:val="lv-LV"/>
        </w:rPr>
        <w:t>refunds</w:t>
      </w:r>
      <w:proofErr w:type="spellEnd"/>
      <w:r w:rsidRPr="00F663B9">
        <w:rPr>
          <w:lang w:val="lv-LV"/>
        </w:rPr>
        <w:t xml:space="preserve"> </w:t>
      </w:r>
      <w:proofErr w:type="spellStart"/>
      <w:r w:rsidRPr="00F663B9">
        <w:rPr>
          <w:lang w:val="lv-LV"/>
        </w:rPr>
        <w:t>happen</w:t>
      </w:r>
      <w:proofErr w:type="spellEnd"/>
      <w:r w:rsidRPr="00F663B9">
        <w:rPr>
          <w:lang w:val="lv-LV"/>
        </w:rPr>
        <w:t xml:space="preserve"> </w:t>
      </w:r>
      <w:proofErr w:type="spellStart"/>
      <w:r w:rsidRPr="00F663B9">
        <w:rPr>
          <w:lang w:val="lv-LV"/>
        </w:rPr>
        <w:t>most</w:t>
      </w:r>
      <w:proofErr w:type="spellEnd"/>
      <w:r w:rsidRPr="00F663B9">
        <w:rPr>
          <w:lang w:val="lv-LV"/>
        </w:rPr>
        <w:t xml:space="preserve"> (</w:t>
      </w:r>
      <w:proofErr w:type="spellStart"/>
      <w:r w:rsidRPr="00F663B9">
        <w:rPr>
          <w:lang w:val="lv-LV"/>
        </w:rPr>
        <w:t>by</w:t>
      </w:r>
      <w:proofErr w:type="spellEnd"/>
      <w:r w:rsidRPr="00F663B9">
        <w:rPr>
          <w:lang w:val="lv-LV"/>
        </w:rPr>
        <w:t xml:space="preserve"> </w:t>
      </w:r>
      <w:proofErr w:type="spellStart"/>
      <w:r w:rsidRPr="00F663B9">
        <w:rPr>
          <w:lang w:val="lv-LV"/>
        </w:rPr>
        <w:t>product</w:t>
      </w:r>
      <w:proofErr w:type="spellEnd"/>
      <w:r w:rsidRPr="00F663B9">
        <w:rPr>
          <w:lang w:val="lv-LV"/>
        </w:rPr>
        <w:t xml:space="preserve"> </w:t>
      </w:r>
      <w:proofErr w:type="spellStart"/>
      <w:r w:rsidRPr="00F663B9">
        <w:rPr>
          <w:lang w:val="lv-LV"/>
        </w:rPr>
        <w:t>or</w:t>
      </w:r>
      <w:proofErr w:type="spellEnd"/>
      <w:r w:rsidRPr="00F663B9">
        <w:rPr>
          <w:lang w:val="lv-LV"/>
        </w:rPr>
        <w:t xml:space="preserve"> </w:t>
      </w:r>
      <w:proofErr w:type="spellStart"/>
      <w:r w:rsidRPr="00F663B9">
        <w:rPr>
          <w:lang w:val="lv-LV"/>
        </w:rPr>
        <w:t>channel</w:t>
      </w:r>
      <w:proofErr w:type="spellEnd"/>
      <w:r w:rsidRPr="00F663B9">
        <w:rPr>
          <w:lang w:val="lv-LV"/>
        </w:rPr>
        <w:t>)?</w:t>
      </w:r>
    </w:p>
    <w:p w14:paraId="0E3C8C13" w14:textId="77777777" w:rsidR="00F663B9" w:rsidRPr="00F663B9" w:rsidRDefault="00F663B9" w:rsidP="00F663B9">
      <w:pPr>
        <w:pStyle w:val="ListParagraph"/>
        <w:numPr>
          <w:ilvl w:val="0"/>
          <w:numId w:val="17"/>
        </w:numPr>
        <w:rPr>
          <w:lang w:val="lv-LV"/>
        </w:rPr>
      </w:pPr>
      <w:r w:rsidRPr="00F663B9">
        <w:rPr>
          <w:lang w:val="lv-LV"/>
        </w:rPr>
        <w:t xml:space="preserve">Do </w:t>
      </w:r>
      <w:proofErr w:type="spellStart"/>
      <w:r w:rsidRPr="00F663B9">
        <w:rPr>
          <w:lang w:val="lv-LV"/>
        </w:rPr>
        <w:t>annual</w:t>
      </w:r>
      <w:proofErr w:type="spellEnd"/>
      <w:r w:rsidRPr="00F663B9">
        <w:rPr>
          <w:lang w:val="lv-LV"/>
        </w:rPr>
        <w:t xml:space="preserve"> </w:t>
      </w:r>
      <w:proofErr w:type="spellStart"/>
      <w:r w:rsidRPr="00F663B9">
        <w:rPr>
          <w:lang w:val="lv-LV"/>
        </w:rPr>
        <w:t>plans</w:t>
      </w:r>
      <w:proofErr w:type="spellEnd"/>
      <w:r w:rsidRPr="00F663B9">
        <w:rPr>
          <w:lang w:val="lv-LV"/>
        </w:rPr>
        <w:t xml:space="preserve"> </w:t>
      </w:r>
      <w:proofErr w:type="spellStart"/>
      <w:r w:rsidRPr="00F663B9">
        <w:rPr>
          <w:lang w:val="lv-LV"/>
        </w:rPr>
        <w:t>bring</w:t>
      </w:r>
      <w:proofErr w:type="spellEnd"/>
      <w:r w:rsidRPr="00F663B9">
        <w:rPr>
          <w:lang w:val="lv-LV"/>
        </w:rPr>
        <w:t xml:space="preserve"> </w:t>
      </w:r>
      <w:proofErr w:type="spellStart"/>
      <w:r w:rsidRPr="00F663B9">
        <w:rPr>
          <w:lang w:val="lv-LV"/>
        </w:rPr>
        <w:t>higher</w:t>
      </w:r>
      <w:proofErr w:type="spellEnd"/>
      <w:r w:rsidRPr="00F663B9">
        <w:rPr>
          <w:lang w:val="lv-LV"/>
        </w:rPr>
        <w:t xml:space="preserve"> </w:t>
      </w:r>
      <w:proofErr w:type="spellStart"/>
      <w:r w:rsidRPr="00F663B9">
        <w:rPr>
          <w:lang w:val="lv-LV"/>
        </w:rPr>
        <w:t>revenue</w:t>
      </w:r>
      <w:proofErr w:type="spellEnd"/>
      <w:r w:rsidRPr="00F663B9">
        <w:rPr>
          <w:lang w:val="lv-LV"/>
        </w:rPr>
        <w:t xml:space="preserve"> per </w:t>
      </w:r>
      <w:proofErr w:type="spellStart"/>
      <w:r w:rsidRPr="00F663B9">
        <w:rPr>
          <w:lang w:val="lv-LV"/>
        </w:rPr>
        <w:t>customer</w:t>
      </w:r>
      <w:proofErr w:type="spellEnd"/>
      <w:r w:rsidRPr="00F663B9">
        <w:rPr>
          <w:lang w:val="lv-LV"/>
        </w:rPr>
        <w:t xml:space="preserve"> </w:t>
      </w:r>
      <w:proofErr w:type="spellStart"/>
      <w:r w:rsidRPr="00F663B9">
        <w:rPr>
          <w:lang w:val="lv-LV"/>
        </w:rPr>
        <w:t>than</w:t>
      </w:r>
      <w:proofErr w:type="spellEnd"/>
      <w:r w:rsidRPr="00F663B9">
        <w:rPr>
          <w:lang w:val="lv-LV"/>
        </w:rPr>
        <w:t xml:space="preserve"> </w:t>
      </w:r>
      <w:proofErr w:type="spellStart"/>
      <w:r w:rsidRPr="00F663B9">
        <w:rPr>
          <w:lang w:val="lv-LV"/>
        </w:rPr>
        <w:t>monthly</w:t>
      </w:r>
      <w:proofErr w:type="spellEnd"/>
      <w:r w:rsidRPr="00F663B9">
        <w:rPr>
          <w:lang w:val="lv-LV"/>
        </w:rPr>
        <w:t xml:space="preserve"> </w:t>
      </w:r>
      <w:proofErr w:type="spellStart"/>
      <w:r w:rsidRPr="00F663B9">
        <w:rPr>
          <w:lang w:val="lv-LV"/>
        </w:rPr>
        <w:t>plans</w:t>
      </w:r>
      <w:proofErr w:type="spellEnd"/>
      <w:r w:rsidRPr="00F663B9">
        <w:rPr>
          <w:lang w:val="lv-LV"/>
        </w:rPr>
        <w:t>?</w:t>
      </w:r>
    </w:p>
    <w:p w14:paraId="43D6703F" w14:textId="77777777" w:rsidR="00F663B9" w:rsidRPr="00F663B9" w:rsidRDefault="00F663B9" w:rsidP="00F663B9">
      <w:pPr>
        <w:pStyle w:val="ListParagraph"/>
        <w:numPr>
          <w:ilvl w:val="0"/>
          <w:numId w:val="17"/>
        </w:numPr>
        <w:rPr>
          <w:lang w:val="lv-LV"/>
        </w:rPr>
      </w:pPr>
      <w:proofErr w:type="spellStart"/>
      <w:r w:rsidRPr="00F663B9">
        <w:rPr>
          <w:lang w:val="lv-LV"/>
        </w:rPr>
        <w:t>Which</w:t>
      </w:r>
      <w:proofErr w:type="spellEnd"/>
      <w:r w:rsidRPr="00F663B9">
        <w:rPr>
          <w:lang w:val="lv-LV"/>
        </w:rPr>
        <w:t xml:space="preserve"> </w:t>
      </w:r>
      <w:proofErr w:type="spellStart"/>
      <w:r w:rsidRPr="00F663B9">
        <w:rPr>
          <w:lang w:val="lv-LV"/>
        </w:rPr>
        <w:t>add-ons</w:t>
      </w:r>
      <w:proofErr w:type="spellEnd"/>
      <w:r w:rsidRPr="00F663B9">
        <w:rPr>
          <w:lang w:val="lv-LV"/>
        </w:rPr>
        <w:t xml:space="preserve"> </w:t>
      </w:r>
      <w:proofErr w:type="spellStart"/>
      <w:r w:rsidRPr="00F663B9">
        <w:rPr>
          <w:lang w:val="lv-LV"/>
        </w:rPr>
        <w:t>are</w:t>
      </w:r>
      <w:proofErr w:type="spellEnd"/>
      <w:r w:rsidRPr="00F663B9">
        <w:rPr>
          <w:lang w:val="lv-LV"/>
        </w:rPr>
        <w:t xml:space="preserve"> </w:t>
      </w:r>
      <w:proofErr w:type="spellStart"/>
      <w:r w:rsidRPr="00F663B9">
        <w:rPr>
          <w:lang w:val="lv-LV"/>
        </w:rPr>
        <w:t>most</w:t>
      </w:r>
      <w:proofErr w:type="spellEnd"/>
      <w:r w:rsidRPr="00F663B9">
        <w:rPr>
          <w:lang w:val="lv-LV"/>
        </w:rPr>
        <w:t xml:space="preserve"> </w:t>
      </w:r>
      <w:proofErr w:type="spellStart"/>
      <w:r w:rsidRPr="00F663B9">
        <w:rPr>
          <w:lang w:val="lv-LV"/>
        </w:rPr>
        <w:t>often</w:t>
      </w:r>
      <w:proofErr w:type="spellEnd"/>
      <w:r w:rsidRPr="00F663B9">
        <w:rPr>
          <w:lang w:val="lv-LV"/>
        </w:rPr>
        <w:t xml:space="preserve"> </w:t>
      </w:r>
      <w:proofErr w:type="spellStart"/>
      <w:r w:rsidRPr="00F663B9">
        <w:rPr>
          <w:lang w:val="lv-LV"/>
        </w:rPr>
        <w:t>bought</w:t>
      </w:r>
      <w:proofErr w:type="spellEnd"/>
      <w:r w:rsidRPr="00F663B9">
        <w:rPr>
          <w:lang w:val="lv-LV"/>
        </w:rPr>
        <w:t xml:space="preserve"> </w:t>
      </w:r>
      <w:proofErr w:type="spellStart"/>
      <w:r w:rsidRPr="00F663B9">
        <w:rPr>
          <w:lang w:val="lv-LV"/>
        </w:rPr>
        <w:t>with</w:t>
      </w:r>
      <w:proofErr w:type="spellEnd"/>
      <w:r w:rsidRPr="00F663B9">
        <w:rPr>
          <w:lang w:val="lv-LV"/>
        </w:rPr>
        <w:t xml:space="preserve"> </w:t>
      </w:r>
      <w:proofErr w:type="spellStart"/>
      <w:r w:rsidRPr="00F663B9">
        <w:rPr>
          <w:lang w:val="lv-LV"/>
        </w:rPr>
        <w:t>core</w:t>
      </w:r>
      <w:proofErr w:type="spellEnd"/>
      <w:r w:rsidRPr="00F663B9">
        <w:rPr>
          <w:lang w:val="lv-LV"/>
        </w:rPr>
        <w:t xml:space="preserve"> </w:t>
      </w:r>
      <w:proofErr w:type="spellStart"/>
      <w:r w:rsidRPr="00F663B9">
        <w:rPr>
          <w:lang w:val="lv-LV"/>
        </w:rPr>
        <w:t>products</w:t>
      </w:r>
      <w:proofErr w:type="spellEnd"/>
      <w:r w:rsidRPr="00F663B9">
        <w:rPr>
          <w:lang w:val="lv-LV"/>
        </w:rPr>
        <w:t xml:space="preserve"> (</w:t>
      </w:r>
      <w:proofErr w:type="spellStart"/>
      <w:r w:rsidRPr="00F663B9">
        <w:rPr>
          <w:lang w:val="lv-LV"/>
        </w:rPr>
        <w:t>attach</w:t>
      </w:r>
      <w:proofErr w:type="spellEnd"/>
      <w:r w:rsidRPr="00F663B9">
        <w:rPr>
          <w:lang w:val="lv-LV"/>
        </w:rPr>
        <w:t xml:space="preserve"> </w:t>
      </w:r>
      <w:proofErr w:type="spellStart"/>
      <w:r w:rsidRPr="00F663B9">
        <w:rPr>
          <w:lang w:val="lv-LV"/>
        </w:rPr>
        <w:t>rate</w:t>
      </w:r>
      <w:proofErr w:type="spellEnd"/>
      <w:r w:rsidRPr="00F663B9">
        <w:rPr>
          <w:lang w:val="lv-LV"/>
        </w:rPr>
        <w:t>)?</w:t>
      </w:r>
    </w:p>
    <w:p w14:paraId="07C24818" w14:textId="149CF555" w:rsidR="00F663B9" w:rsidRDefault="00F663B9" w:rsidP="00F663B9"/>
    <w:sectPr w:rsidR="00F663B9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EE7767C"/>
    <w:multiLevelType w:val="hybridMultilevel"/>
    <w:tmpl w:val="87B0E73E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941BA0"/>
    <w:multiLevelType w:val="multilevel"/>
    <w:tmpl w:val="EA1CDB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C7A4A25"/>
    <w:multiLevelType w:val="hybridMultilevel"/>
    <w:tmpl w:val="711CDD1A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827EA6"/>
    <w:multiLevelType w:val="multilevel"/>
    <w:tmpl w:val="EA660F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C9838EF"/>
    <w:multiLevelType w:val="hybridMultilevel"/>
    <w:tmpl w:val="CAEC674E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887CE4"/>
    <w:multiLevelType w:val="hybridMultilevel"/>
    <w:tmpl w:val="25F0D3C6"/>
    <w:lvl w:ilvl="0" w:tplc="042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BB50375"/>
    <w:multiLevelType w:val="hybridMultilevel"/>
    <w:tmpl w:val="B56692C0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B81ECD"/>
    <w:multiLevelType w:val="hybridMultilevel"/>
    <w:tmpl w:val="A4944B80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5276336">
    <w:abstractNumId w:val="8"/>
  </w:num>
  <w:num w:numId="2" w16cid:durableId="80756751">
    <w:abstractNumId w:val="6"/>
  </w:num>
  <w:num w:numId="3" w16cid:durableId="56705958">
    <w:abstractNumId w:val="5"/>
  </w:num>
  <w:num w:numId="4" w16cid:durableId="59377523">
    <w:abstractNumId w:val="4"/>
  </w:num>
  <w:num w:numId="5" w16cid:durableId="1667125148">
    <w:abstractNumId w:val="7"/>
  </w:num>
  <w:num w:numId="6" w16cid:durableId="1540974396">
    <w:abstractNumId w:val="3"/>
  </w:num>
  <w:num w:numId="7" w16cid:durableId="1826047299">
    <w:abstractNumId w:val="2"/>
  </w:num>
  <w:num w:numId="8" w16cid:durableId="85855522">
    <w:abstractNumId w:val="1"/>
  </w:num>
  <w:num w:numId="9" w16cid:durableId="1224561748">
    <w:abstractNumId w:val="0"/>
  </w:num>
  <w:num w:numId="10" w16cid:durableId="1179615226">
    <w:abstractNumId w:val="10"/>
  </w:num>
  <w:num w:numId="11" w16cid:durableId="766586299">
    <w:abstractNumId w:val="9"/>
  </w:num>
  <w:num w:numId="12" w16cid:durableId="1211767338">
    <w:abstractNumId w:val="16"/>
  </w:num>
  <w:num w:numId="13" w16cid:durableId="895628089">
    <w:abstractNumId w:val="11"/>
  </w:num>
  <w:num w:numId="14" w16cid:durableId="1518084443">
    <w:abstractNumId w:val="15"/>
  </w:num>
  <w:num w:numId="15" w16cid:durableId="1097873836">
    <w:abstractNumId w:val="12"/>
  </w:num>
  <w:num w:numId="16" w16cid:durableId="28264127">
    <w:abstractNumId w:val="13"/>
  </w:num>
  <w:num w:numId="17" w16cid:durableId="71227440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187B50"/>
    <w:rsid w:val="0029639D"/>
    <w:rsid w:val="00297DEB"/>
    <w:rsid w:val="00326F90"/>
    <w:rsid w:val="003B1151"/>
    <w:rsid w:val="004C6CBD"/>
    <w:rsid w:val="004F27E5"/>
    <w:rsid w:val="00611729"/>
    <w:rsid w:val="00815098"/>
    <w:rsid w:val="009C6C14"/>
    <w:rsid w:val="00AA1D8D"/>
    <w:rsid w:val="00B47730"/>
    <w:rsid w:val="00CB0664"/>
    <w:rsid w:val="00D46F8A"/>
    <w:rsid w:val="00DA5E1A"/>
    <w:rsid w:val="00F3692E"/>
    <w:rsid w:val="00F4536B"/>
    <w:rsid w:val="00F663B9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C1DDC9"/>
  <w14:defaultImageDpi w14:val="300"/>
  <w15:docId w15:val="{CC1B94D3-1B76-443D-9ECD-A76002036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NormalWeb">
    <w:name w:val="Normal (Web)"/>
    <w:basedOn w:val="Normal"/>
    <w:uiPriority w:val="99"/>
    <w:semiHidden/>
    <w:unhideWhenUsed/>
    <w:rsid w:val="004C6C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lv-LV"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193</Words>
  <Characters>1145</Characters>
  <Application>Microsoft Office Word</Application>
  <DocSecurity>0</DocSecurity>
  <Lines>24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1317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Aleksandra Ribaka</cp:lastModifiedBy>
  <cp:revision>9</cp:revision>
  <dcterms:created xsi:type="dcterms:W3CDTF">2025-10-23T14:48:00Z</dcterms:created>
  <dcterms:modified xsi:type="dcterms:W3CDTF">2025-10-23T14:55:00Z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742c7750-6205-48ec-8971-13a38f340d83</vt:lpwstr>
  </property>
</Properties>
</file>